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7463657" name="c8359180-0caf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983391" name="c8359180-0caf-11f1-ad8b-d34e1c11950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4878715" name="ceabc610-0caf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5010770" name="ceabc610-0caf-11f1-ad8b-d34e1c11950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4639777" name="8c085610-0cb0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58288" name="8c085610-0cb0-11f1-ad8b-d34e1c11950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8524814" name="90207660-0cb0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66027" name="90207660-0cb0-11f1-ad8b-d34e1c11950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6480534" name="9b1b0520-0cb1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4352031" name="9b1b0520-0cb1-11f1-ad8b-d34e1c11950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0584519" name="b02a8f80-0cb1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0709032" name="b02a8f80-0cb1-11f1-ad8b-d34e1c11950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5132045" name="8a961680-0cb2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9421887" name="8a961680-0cb2-11f1-ad8b-d34e1c11950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3505752" name="908e8f90-0cb2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1820600" name="908e8f90-0cb2-11f1-ad8b-d34e1c11950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6860368" name="c0c1511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245343" name="c0c15110-0cb3-11f1-ad8b-d34e1c11950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916102" name="c883dbc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411051" name="c883dbc0-0cb3-11f1-ad8b-d34e1c11950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7107530" name="e44d818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615572" name="e44d8180-0cb3-11f1-ad8b-d34e1c11950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4971077" name="e81ed4d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326536" name="e81ed4d0-0cb3-11f1-ad8b-d34e1c11950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18, 4104 Oberwil</w:t>
          </w:r>
        </w:p>
        <w:p>
          <w:pPr>
            <w:spacing w:before="0" w:after="0"/>
          </w:pPr>
          <w:r>
            <w:t>718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